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620599" name="019f21d3-0c59-751a-a267-d7ba97dbee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2399194" name="019f21d3-0c59-751a-a267-d7ba97dbee6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082823487" name="019f21d3-6c5f-7ca1-8579-4ae451f8f9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0070335" name="019f21d3-6c5f-7ca1-8579-4ae451f8f96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Herd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57666584" name="019f21f3-a3b3-7de8-8f3a-9960369a30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0488502" name="019f21f3-a3b3-7de8-8f3a-9960369a303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01265823" name="019f21f3-d0ed-7563-923d-30af4e942e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466210" name="019f21f3-d0ed-7563-923d-30af4e942ef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Hofstrasse 18, 8136 Gattikon</w:t>
          </w:r>
        </w:p>
        <w:p>
          <w:pPr>
            <w:spacing w:before="0" w:after="0"/>
          </w:pPr>
          <w:r>
            <w:t>DN 1032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